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pStyle w:val="Title"/>
        <w:spacing w:after="80" w:line="288" w:lineRule="auto"/>
        <w:jc w:val="left"/>
        <w:pBdr>
          <w:bottom w:val="solid" w:sz="8" w:color="4472C4" w:space="1"/>
        </w:pBdr>
      </w:pPr>
      <w:r>
        <w:rPr>
          <w:rFonts w:ascii="Aptos Display" w:hAnsi="Aptos Display"/>
          <w:b/>
          <w:color w:val="000000"/>
          <w:sz w:val="56"/>
        </w:rPr>
        <w:t>Lab 7 Answer Sheet</w:t>
      </w:r>
    </w:p>
    <w:p>
      <w:pPr>
        <w:pStyle w:val="Subtitle"/>
        <w:spacing w:before="120" w:after="360" w:line="336" w:lineRule="auto"/>
        <w:jc w:val="left"/>
      </w:pPr>
      <w:r>
        <w:rPr>
          <w:rFonts w:ascii="Aptos" w:hAnsi="Aptos"/>
          <w:i/>
          <w:color w:val="000000"/>
          <w:sz w:val="28"/>
        </w:rPr>
        <w:t>Functions and Reuse Questions</w:t>
      </w:r>
    </w:p>
    <w:p>
      <w:pPr>
        <w:pStyle w:val="Heading2"/>
        <w:spacing w:line="240" w:lineRule="auto" w:after="240"/>
        <w:jc w:val="left"/>
      </w:pPr>
      <w:r>
        <w:rPr>
          <w:rFonts w:ascii="Aptos Display" w:hAnsi="Aptos Display"/>
        </w:rPr>
        <w:t>Student Information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>Name: _______________________________________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>Date: _______________________________________</w:t>
      </w:r>
    </w:p>
    <w:p>
      <w:pPr>
        <w:pStyle w:val="Heading1"/>
        <w:spacing w:line="240" w:lineRule="auto" w:after="240"/>
        <w:jc w:val="left"/>
      </w:pPr>
      <w:r>
        <w:rPr>
          <w:rFonts w:ascii="Aptos Display" w:hAnsi="Aptos Display"/>
        </w:rPr>
        <w:t>Answers</w:t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2: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3: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4: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5: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6: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7: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8: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9: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10: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/>
    <w:r>
      <w:rPr>
        <w:rFonts w:ascii="Aptos" w:hAnsi="Aptos"/>
        <w:color w:val="44546A"/>
        <w:sz w:val="18"/>
      </w:rPr>
      <w:t xml:space="preserve">Page </w:t>
    </w:r>
    <w:r>
      <w:rPr>
        <w:rFonts w:ascii="Aptos" w:hAnsi="Aptos"/>
        <w:color w:val="44546A"/>
        <w:sz w:val="18"/>
      </w:rPr>
      <w:fldChar w:fldCharType="begin"/>
      <w:instrText xml:space="preserve">PAGE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/>
    <w:r>
      <w:rPr>
        <w:rFonts w:ascii="Aptos" w:hAnsi="Aptos"/>
        <w:color w:val="44546A"/>
        <w:sz w:val="18"/>
      </w:rPr>
      <w:t>Lab 7 Answer 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hAnsi="Aptos" w:eastAsia="Aptos" w:cs="Aptos"/>
      <w:b w:val="0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i/>
      <w:iCs/>
      <w:color w:val="2F5496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 w:cs="Aptos Display"/>
      <w:b/>
      <w:color w:val="000000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240" w:lineRule="auto"/>
    </w:pPr>
    <w:rPr>
      <w:rFonts w:asciiTheme="majorHAnsi" w:eastAsiaTheme="majorEastAsia" w:hAnsiTheme="majorHAnsi" w:cstheme="majorBidi" w:ascii="Aptos" w:hAnsi="Aptos" w:eastAsia="Aptos" w:cs="Aptos"/>
      <w:b w:val="0"/>
      <w:i/>
      <w:iCs/>
      <w:color w:val="00000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line="240" w:lineRule="auto"/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24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 w:line="240" w:lineRule="auto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spacing w:line="240" w:lineRule="auto"/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spacing w:line="240" w:lineRule="auto"/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spacing w:line="240" w:lineRule="auto"/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line="240" w:lineRule="auto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line="240" w:lineRule="auto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spacing w:line="240" w:lineRule="auto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line="240" w:lineRule="auto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spacing w:line="240" w:lineRule="auto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spacing w:line="240" w:lineRule="auto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 w:line="240" w:lineRule="auto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 w:line="240" w:lineRule="auto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 w:line="240" w:lineRule="auto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line="240" w:lineRule="auto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line="240" w:lineRule="auto"/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category/>
</cp:coreProperties>
</file>